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38A680" w14:textId="63C6D04F" w:rsidR="006261AC" w:rsidRPr="005E69E5" w:rsidRDefault="006261AC" w:rsidP="008B687C">
      <w:pPr>
        <w:pStyle w:val="NormalnyWeb"/>
        <w:spacing w:before="0" w:beforeAutospacing="0" w:after="0" w:afterAutospacing="0"/>
        <w:jc w:val="right"/>
        <w:rPr>
          <w:sz w:val="20"/>
          <w:szCs w:val="20"/>
        </w:rPr>
      </w:pPr>
      <w:r w:rsidRPr="005E69E5">
        <w:rPr>
          <w:color w:val="000000"/>
          <w:sz w:val="20"/>
          <w:szCs w:val="20"/>
        </w:rPr>
        <w:t>Załącznik Nr 1</w:t>
      </w:r>
    </w:p>
    <w:p w14:paraId="41224ECD" w14:textId="0C4E3FC1" w:rsidR="00A62CA1" w:rsidRDefault="006261AC" w:rsidP="006261AC">
      <w:pPr>
        <w:pStyle w:val="NormalnyWeb"/>
        <w:spacing w:before="0" w:beforeAutospacing="0" w:after="0" w:afterAutospacing="0"/>
        <w:jc w:val="right"/>
        <w:rPr>
          <w:color w:val="000000"/>
          <w:sz w:val="20"/>
          <w:szCs w:val="20"/>
        </w:rPr>
      </w:pPr>
      <w:r w:rsidRPr="005E69E5">
        <w:rPr>
          <w:color w:val="000000"/>
          <w:sz w:val="20"/>
          <w:szCs w:val="20"/>
        </w:rPr>
        <w:t xml:space="preserve">do </w:t>
      </w:r>
      <w:r>
        <w:rPr>
          <w:color w:val="000000"/>
          <w:sz w:val="20"/>
          <w:szCs w:val="20"/>
        </w:rPr>
        <w:t xml:space="preserve">Procedury </w:t>
      </w:r>
      <w:r w:rsidR="00A328BE">
        <w:rPr>
          <w:color w:val="000000"/>
          <w:sz w:val="20"/>
          <w:szCs w:val="20"/>
        </w:rPr>
        <w:t>z</w:t>
      </w:r>
      <w:r>
        <w:rPr>
          <w:color w:val="000000"/>
          <w:sz w:val="20"/>
          <w:szCs w:val="20"/>
        </w:rPr>
        <w:t xml:space="preserve">głoszeń </w:t>
      </w:r>
      <w:r w:rsidR="00A328BE">
        <w:rPr>
          <w:color w:val="000000"/>
          <w:sz w:val="20"/>
          <w:szCs w:val="20"/>
        </w:rPr>
        <w:t>w</w:t>
      </w:r>
      <w:r>
        <w:rPr>
          <w:color w:val="000000"/>
          <w:sz w:val="20"/>
          <w:szCs w:val="20"/>
        </w:rPr>
        <w:t>ewnętrznych</w:t>
      </w:r>
    </w:p>
    <w:p w14:paraId="3F5865ED" w14:textId="40AC6CF3" w:rsidR="006261AC" w:rsidRPr="005E69E5" w:rsidRDefault="00A62CA1" w:rsidP="006261AC">
      <w:pPr>
        <w:pStyle w:val="NormalnyWeb"/>
        <w:spacing w:before="0" w:beforeAutospacing="0" w:after="0" w:afterAutospacing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i </w:t>
      </w:r>
      <w:r w:rsidR="00A328BE">
        <w:rPr>
          <w:color w:val="000000"/>
          <w:sz w:val="20"/>
          <w:szCs w:val="20"/>
        </w:rPr>
        <w:t>p</w:t>
      </w:r>
      <w:r>
        <w:rPr>
          <w:color w:val="000000"/>
          <w:sz w:val="20"/>
          <w:szCs w:val="20"/>
        </w:rPr>
        <w:t xml:space="preserve">odejmowania </w:t>
      </w:r>
      <w:r w:rsidR="00A328BE">
        <w:rPr>
          <w:color w:val="000000"/>
          <w:sz w:val="20"/>
          <w:szCs w:val="20"/>
        </w:rPr>
        <w:t>d</w:t>
      </w:r>
      <w:r>
        <w:rPr>
          <w:color w:val="000000"/>
          <w:sz w:val="20"/>
          <w:szCs w:val="20"/>
        </w:rPr>
        <w:t xml:space="preserve">ziałań </w:t>
      </w:r>
      <w:r w:rsidR="00A328BE">
        <w:rPr>
          <w:color w:val="000000"/>
          <w:sz w:val="20"/>
          <w:szCs w:val="20"/>
        </w:rPr>
        <w:t>n</w:t>
      </w:r>
      <w:r>
        <w:rPr>
          <w:color w:val="000000"/>
          <w:sz w:val="20"/>
          <w:szCs w:val="20"/>
        </w:rPr>
        <w:t>astępczych</w:t>
      </w:r>
      <w:r w:rsidR="006261AC" w:rsidRPr="005E69E5">
        <w:rPr>
          <w:color w:val="000000"/>
          <w:sz w:val="20"/>
          <w:szCs w:val="20"/>
        </w:rPr>
        <w:t xml:space="preserve"> </w:t>
      </w:r>
    </w:p>
    <w:p w14:paraId="3D4AFE61" w14:textId="49834062" w:rsidR="006261AC" w:rsidRPr="005E69E5" w:rsidRDefault="006261AC" w:rsidP="006261AC">
      <w:pPr>
        <w:pStyle w:val="NormalnyWeb"/>
        <w:spacing w:before="0" w:beforeAutospacing="0" w:after="0" w:afterAutospacing="0"/>
        <w:jc w:val="right"/>
        <w:rPr>
          <w:sz w:val="20"/>
          <w:szCs w:val="20"/>
        </w:rPr>
      </w:pPr>
      <w:r w:rsidRPr="005E69E5">
        <w:rPr>
          <w:color w:val="000000"/>
          <w:sz w:val="20"/>
          <w:szCs w:val="20"/>
        </w:rPr>
        <w:t xml:space="preserve">w MGOPS w </w:t>
      </w:r>
      <w:r>
        <w:rPr>
          <w:color w:val="000000"/>
          <w:sz w:val="20"/>
          <w:szCs w:val="20"/>
        </w:rPr>
        <w:t>Op</w:t>
      </w:r>
      <w:r w:rsidRPr="005E69E5">
        <w:rPr>
          <w:color w:val="000000"/>
          <w:sz w:val="20"/>
          <w:szCs w:val="20"/>
        </w:rPr>
        <w:t>ocznie</w:t>
      </w:r>
    </w:p>
    <w:p w14:paraId="32339422" w14:textId="77777777" w:rsidR="006261AC" w:rsidRPr="006261AC" w:rsidRDefault="006261AC" w:rsidP="006261AC">
      <w:pPr>
        <w:spacing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7FC6A614" w14:textId="77777777" w:rsidR="006261AC" w:rsidRPr="00A05AAC" w:rsidRDefault="006261AC" w:rsidP="006261AC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05AAC">
        <w:rPr>
          <w:rFonts w:ascii="Times New Roman" w:hAnsi="Times New Roman" w:cs="Times New Roman"/>
          <w:b/>
          <w:bCs/>
          <w:sz w:val="24"/>
          <w:szCs w:val="24"/>
        </w:rPr>
        <w:t>FORMULARZ ZGŁOSZENIA NARUSZENIA</w:t>
      </w:r>
    </w:p>
    <w:p w14:paraId="02DE4348" w14:textId="77777777" w:rsidR="006261AC" w:rsidRPr="00A05AAC" w:rsidRDefault="006261AC" w:rsidP="006261A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118"/>
        <w:gridCol w:w="4671"/>
        <w:gridCol w:w="10"/>
      </w:tblGrid>
      <w:tr w:rsidR="006261AC" w:rsidRPr="00A05AAC" w14:paraId="44B396D6" w14:textId="77777777" w:rsidTr="005C6915">
        <w:tc>
          <w:tcPr>
            <w:tcW w:w="9361" w:type="dxa"/>
            <w:gridSpan w:val="4"/>
            <w:shd w:val="clear" w:color="auto" w:fill="auto"/>
          </w:tcPr>
          <w:p w14:paraId="23C7D7EE" w14:textId="77777777" w:rsidR="006261AC" w:rsidRPr="00A05AAC" w:rsidRDefault="006261AC" w:rsidP="005C691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AAC">
              <w:rPr>
                <w:rFonts w:ascii="Times New Roman" w:hAnsi="Times New Roman" w:cs="Times New Roman"/>
                <w:sz w:val="24"/>
                <w:szCs w:val="24"/>
              </w:rPr>
              <w:t>Informacje ogólne</w:t>
            </w:r>
          </w:p>
        </w:tc>
      </w:tr>
      <w:tr w:rsidR="006261AC" w:rsidRPr="00A05AAC" w14:paraId="345C15A0" w14:textId="77777777" w:rsidTr="005C6915">
        <w:tc>
          <w:tcPr>
            <w:tcW w:w="4680" w:type="dxa"/>
            <w:gridSpan w:val="2"/>
            <w:shd w:val="clear" w:color="auto" w:fill="auto"/>
          </w:tcPr>
          <w:p w14:paraId="38AE6443" w14:textId="66FE7A06" w:rsidR="006261AC" w:rsidRPr="00A05AAC" w:rsidRDefault="006261AC" w:rsidP="005C691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AAC">
              <w:rPr>
                <w:rFonts w:ascii="Times New Roman" w:hAnsi="Times New Roman" w:cs="Times New Roman"/>
                <w:sz w:val="24"/>
                <w:szCs w:val="24"/>
              </w:rPr>
              <w:t>Kogo/czego dotyczy zgłoszenie</w:t>
            </w:r>
          </w:p>
        </w:tc>
        <w:tc>
          <w:tcPr>
            <w:tcW w:w="4681" w:type="dxa"/>
            <w:gridSpan w:val="2"/>
            <w:shd w:val="clear" w:color="auto" w:fill="auto"/>
          </w:tcPr>
          <w:p w14:paraId="154933FC" w14:textId="77777777" w:rsidR="006261AC" w:rsidRPr="00A05AAC" w:rsidRDefault="006261AC" w:rsidP="005C691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AC" w:rsidRPr="00A05AAC" w14:paraId="70469196" w14:textId="77777777" w:rsidTr="005C6915">
        <w:tc>
          <w:tcPr>
            <w:tcW w:w="4680" w:type="dxa"/>
            <w:gridSpan w:val="2"/>
            <w:shd w:val="clear" w:color="auto" w:fill="auto"/>
          </w:tcPr>
          <w:p w14:paraId="4BB6751D" w14:textId="77777777" w:rsidR="006261AC" w:rsidRPr="00A05AAC" w:rsidRDefault="006261AC" w:rsidP="005C691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AAC">
              <w:rPr>
                <w:rFonts w:ascii="Times New Roman" w:hAnsi="Times New Roman" w:cs="Times New Roman"/>
                <w:sz w:val="24"/>
                <w:szCs w:val="24"/>
              </w:rPr>
              <w:t>Data</w:t>
            </w:r>
          </w:p>
        </w:tc>
        <w:tc>
          <w:tcPr>
            <w:tcW w:w="4681" w:type="dxa"/>
            <w:gridSpan w:val="2"/>
            <w:shd w:val="clear" w:color="auto" w:fill="auto"/>
          </w:tcPr>
          <w:p w14:paraId="31B7B925" w14:textId="77777777" w:rsidR="006261AC" w:rsidRPr="00A05AAC" w:rsidRDefault="006261AC" w:rsidP="005C691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AC" w:rsidRPr="00A05AAC" w14:paraId="3ADFE73A" w14:textId="77777777" w:rsidTr="005C6915">
        <w:tc>
          <w:tcPr>
            <w:tcW w:w="4680" w:type="dxa"/>
            <w:gridSpan w:val="2"/>
            <w:shd w:val="clear" w:color="auto" w:fill="auto"/>
          </w:tcPr>
          <w:p w14:paraId="5E4C1CD4" w14:textId="77777777" w:rsidR="006261AC" w:rsidRPr="00A05AAC" w:rsidRDefault="006261AC" w:rsidP="005C691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AAC">
              <w:rPr>
                <w:rFonts w:ascii="Times New Roman" w:hAnsi="Times New Roman" w:cs="Times New Roman"/>
                <w:sz w:val="24"/>
                <w:szCs w:val="24"/>
              </w:rPr>
              <w:t>Miejscowość</w:t>
            </w:r>
          </w:p>
        </w:tc>
        <w:tc>
          <w:tcPr>
            <w:tcW w:w="4681" w:type="dxa"/>
            <w:gridSpan w:val="2"/>
            <w:shd w:val="clear" w:color="auto" w:fill="auto"/>
          </w:tcPr>
          <w:p w14:paraId="28FADC3D" w14:textId="77777777" w:rsidR="006261AC" w:rsidRPr="00A05AAC" w:rsidRDefault="006261AC" w:rsidP="005C691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AC" w:rsidRPr="00A05AAC" w14:paraId="0537F8EC" w14:textId="77777777" w:rsidTr="005C6915">
        <w:tc>
          <w:tcPr>
            <w:tcW w:w="9361" w:type="dxa"/>
            <w:gridSpan w:val="4"/>
            <w:shd w:val="clear" w:color="auto" w:fill="auto"/>
          </w:tcPr>
          <w:p w14:paraId="3AB67875" w14:textId="425442F9" w:rsidR="006261AC" w:rsidRPr="00A05AAC" w:rsidRDefault="006261AC" w:rsidP="005C691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AAC">
              <w:rPr>
                <w:rFonts w:ascii="Times New Roman" w:hAnsi="Times New Roman" w:cs="Times New Roman"/>
                <w:sz w:val="24"/>
                <w:szCs w:val="24"/>
              </w:rPr>
              <w:t>Dane kontaktowe zgłaszającego</w:t>
            </w:r>
          </w:p>
        </w:tc>
      </w:tr>
      <w:tr w:rsidR="006261AC" w:rsidRPr="00A05AAC" w14:paraId="63B7EB77" w14:textId="77777777" w:rsidTr="005C6915">
        <w:tc>
          <w:tcPr>
            <w:tcW w:w="4680" w:type="dxa"/>
            <w:gridSpan w:val="2"/>
            <w:shd w:val="clear" w:color="auto" w:fill="auto"/>
          </w:tcPr>
          <w:p w14:paraId="4F553619" w14:textId="75B1664E" w:rsidR="006261AC" w:rsidRPr="00A05AAC" w:rsidRDefault="006261AC" w:rsidP="005C691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AAC">
              <w:rPr>
                <w:rFonts w:ascii="Times New Roman" w:hAnsi="Times New Roman" w:cs="Times New Roman"/>
                <w:sz w:val="24"/>
                <w:szCs w:val="24"/>
              </w:rPr>
              <w:t>Rodzaj zgłoszenia</w:t>
            </w:r>
          </w:p>
        </w:tc>
        <w:tc>
          <w:tcPr>
            <w:tcW w:w="4681" w:type="dxa"/>
            <w:gridSpan w:val="2"/>
            <w:shd w:val="clear" w:color="auto" w:fill="auto"/>
          </w:tcPr>
          <w:p w14:paraId="1309380C" w14:textId="77777777" w:rsidR="006261AC" w:rsidRPr="00A05AAC" w:rsidRDefault="006261AC" w:rsidP="005C691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AAC">
              <w:rPr>
                <w:rFonts w:ascii="Times New Roman" w:hAnsi="Times New Roman" w:cs="Times New Roman"/>
                <w:sz w:val="24"/>
                <w:szCs w:val="24"/>
              </w:rPr>
              <w:t>[ ] Anonimowe</w:t>
            </w:r>
          </w:p>
        </w:tc>
      </w:tr>
      <w:tr w:rsidR="006261AC" w:rsidRPr="00A05AAC" w14:paraId="36DFB7E8" w14:textId="77777777" w:rsidTr="005C6915">
        <w:tc>
          <w:tcPr>
            <w:tcW w:w="4680" w:type="dxa"/>
            <w:gridSpan w:val="2"/>
            <w:shd w:val="clear" w:color="auto" w:fill="auto"/>
          </w:tcPr>
          <w:p w14:paraId="21D11C88" w14:textId="77777777" w:rsidR="006261AC" w:rsidRPr="00A05AAC" w:rsidRDefault="006261AC" w:rsidP="005C691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AAC">
              <w:rPr>
                <w:rFonts w:ascii="Times New Roman" w:hAnsi="Times New Roman" w:cs="Times New Roman"/>
                <w:sz w:val="24"/>
                <w:szCs w:val="24"/>
              </w:rPr>
              <w:t>Imię i nazwisko</w:t>
            </w:r>
          </w:p>
        </w:tc>
        <w:tc>
          <w:tcPr>
            <w:tcW w:w="4681" w:type="dxa"/>
            <w:gridSpan w:val="2"/>
            <w:shd w:val="clear" w:color="auto" w:fill="auto"/>
          </w:tcPr>
          <w:p w14:paraId="6E406140" w14:textId="77777777" w:rsidR="006261AC" w:rsidRPr="00A05AAC" w:rsidRDefault="006261AC" w:rsidP="005C691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AC" w:rsidRPr="00A05AAC" w14:paraId="461C7865" w14:textId="77777777" w:rsidTr="005C6915">
        <w:tc>
          <w:tcPr>
            <w:tcW w:w="4680" w:type="dxa"/>
            <w:gridSpan w:val="2"/>
            <w:shd w:val="clear" w:color="auto" w:fill="auto"/>
          </w:tcPr>
          <w:p w14:paraId="3F9F093C" w14:textId="77777777" w:rsidR="006261AC" w:rsidRPr="00A05AAC" w:rsidRDefault="006261AC" w:rsidP="005C691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AAC">
              <w:rPr>
                <w:rFonts w:ascii="Times New Roman" w:hAnsi="Times New Roman" w:cs="Times New Roman"/>
                <w:sz w:val="24"/>
                <w:szCs w:val="24"/>
              </w:rPr>
              <w:t>Telefon</w:t>
            </w:r>
          </w:p>
        </w:tc>
        <w:tc>
          <w:tcPr>
            <w:tcW w:w="4681" w:type="dxa"/>
            <w:gridSpan w:val="2"/>
            <w:shd w:val="clear" w:color="auto" w:fill="auto"/>
          </w:tcPr>
          <w:p w14:paraId="5332275A" w14:textId="77777777" w:rsidR="006261AC" w:rsidRPr="00A05AAC" w:rsidRDefault="006261AC" w:rsidP="005C691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AC" w:rsidRPr="00A05AAC" w14:paraId="177B928B" w14:textId="77777777" w:rsidTr="005C6915">
        <w:tc>
          <w:tcPr>
            <w:tcW w:w="4680" w:type="dxa"/>
            <w:gridSpan w:val="2"/>
            <w:shd w:val="clear" w:color="auto" w:fill="auto"/>
          </w:tcPr>
          <w:p w14:paraId="4D438638" w14:textId="77777777" w:rsidR="006261AC" w:rsidRPr="00A05AAC" w:rsidRDefault="006261AC" w:rsidP="005C691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AAC">
              <w:rPr>
                <w:rFonts w:ascii="Times New Roman" w:hAnsi="Times New Roman" w:cs="Times New Roman"/>
                <w:sz w:val="24"/>
                <w:szCs w:val="24"/>
              </w:rPr>
              <w:t xml:space="preserve">e-mail </w:t>
            </w:r>
          </w:p>
        </w:tc>
        <w:tc>
          <w:tcPr>
            <w:tcW w:w="4681" w:type="dxa"/>
            <w:gridSpan w:val="2"/>
            <w:shd w:val="clear" w:color="auto" w:fill="auto"/>
          </w:tcPr>
          <w:p w14:paraId="3280EFC8" w14:textId="77777777" w:rsidR="006261AC" w:rsidRPr="00A05AAC" w:rsidRDefault="006261AC" w:rsidP="005C691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AC" w:rsidRPr="00A05AAC" w14:paraId="08429A41" w14:textId="77777777" w:rsidTr="005C6915">
        <w:tc>
          <w:tcPr>
            <w:tcW w:w="9361" w:type="dxa"/>
            <w:gridSpan w:val="4"/>
            <w:shd w:val="clear" w:color="auto" w:fill="auto"/>
          </w:tcPr>
          <w:p w14:paraId="7AB18B86" w14:textId="77777777" w:rsidR="006261AC" w:rsidRPr="00A05AAC" w:rsidRDefault="006261AC" w:rsidP="005C691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AAC">
              <w:rPr>
                <w:rFonts w:ascii="Times New Roman" w:hAnsi="Times New Roman" w:cs="Times New Roman"/>
                <w:sz w:val="24"/>
                <w:szCs w:val="24"/>
              </w:rPr>
              <w:t>Informacje szczegółowe</w:t>
            </w:r>
          </w:p>
        </w:tc>
      </w:tr>
      <w:tr w:rsidR="006261AC" w:rsidRPr="00A05AAC" w14:paraId="169F5067" w14:textId="77777777" w:rsidTr="005C6915">
        <w:tc>
          <w:tcPr>
            <w:tcW w:w="4680" w:type="dxa"/>
            <w:gridSpan w:val="2"/>
            <w:shd w:val="clear" w:color="auto" w:fill="auto"/>
          </w:tcPr>
          <w:p w14:paraId="7E246BC7" w14:textId="150A85C0" w:rsidR="006261AC" w:rsidRPr="00A05AAC" w:rsidRDefault="006261AC" w:rsidP="005C691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AAC">
              <w:rPr>
                <w:rFonts w:ascii="Times New Roman" w:hAnsi="Times New Roman" w:cs="Times New Roman"/>
                <w:sz w:val="24"/>
                <w:szCs w:val="24"/>
              </w:rPr>
              <w:t>Data zaistnienia naruszenia</w:t>
            </w:r>
          </w:p>
        </w:tc>
        <w:tc>
          <w:tcPr>
            <w:tcW w:w="4681" w:type="dxa"/>
            <w:gridSpan w:val="2"/>
            <w:shd w:val="clear" w:color="auto" w:fill="auto"/>
          </w:tcPr>
          <w:p w14:paraId="5647AC06" w14:textId="77777777" w:rsidR="006261AC" w:rsidRPr="00A05AAC" w:rsidRDefault="006261AC" w:rsidP="005C691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AC" w:rsidRPr="00A05AAC" w14:paraId="636186EC" w14:textId="77777777" w:rsidTr="005C6915">
        <w:tc>
          <w:tcPr>
            <w:tcW w:w="4680" w:type="dxa"/>
            <w:gridSpan w:val="2"/>
            <w:shd w:val="clear" w:color="auto" w:fill="auto"/>
          </w:tcPr>
          <w:p w14:paraId="78DC3A4F" w14:textId="288F6237" w:rsidR="006261AC" w:rsidRPr="00A05AAC" w:rsidRDefault="006261AC" w:rsidP="005C691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AAC">
              <w:rPr>
                <w:rFonts w:ascii="Times New Roman" w:hAnsi="Times New Roman" w:cs="Times New Roman"/>
                <w:sz w:val="24"/>
                <w:szCs w:val="24"/>
              </w:rPr>
              <w:t>Data powzięcia wiedzy o naruszeniu</w:t>
            </w:r>
          </w:p>
        </w:tc>
        <w:tc>
          <w:tcPr>
            <w:tcW w:w="4681" w:type="dxa"/>
            <w:gridSpan w:val="2"/>
            <w:shd w:val="clear" w:color="auto" w:fill="auto"/>
          </w:tcPr>
          <w:p w14:paraId="33B5E010" w14:textId="77777777" w:rsidR="006261AC" w:rsidRPr="00A05AAC" w:rsidRDefault="006261AC" w:rsidP="005C691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AC" w:rsidRPr="00A05AAC" w14:paraId="36156EF3" w14:textId="77777777" w:rsidTr="005C6915">
        <w:tc>
          <w:tcPr>
            <w:tcW w:w="4680" w:type="dxa"/>
            <w:gridSpan w:val="2"/>
            <w:shd w:val="clear" w:color="auto" w:fill="auto"/>
          </w:tcPr>
          <w:p w14:paraId="2F820605" w14:textId="613124DF" w:rsidR="006261AC" w:rsidRPr="00A05AAC" w:rsidRDefault="006261AC" w:rsidP="005C691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AAC">
              <w:rPr>
                <w:rFonts w:ascii="Times New Roman" w:hAnsi="Times New Roman" w:cs="Times New Roman"/>
                <w:sz w:val="24"/>
                <w:szCs w:val="24"/>
              </w:rPr>
              <w:t>Miejsce zaistnienia naruszenia</w:t>
            </w:r>
          </w:p>
        </w:tc>
        <w:tc>
          <w:tcPr>
            <w:tcW w:w="4681" w:type="dxa"/>
            <w:gridSpan w:val="2"/>
            <w:shd w:val="clear" w:color="auto" w:fill="auto"/>
          </w:tcPr>
          <w:p w14:paraId="2A2DB214" w14:textId="77777777" w:rsidR="006261AC" w:rsidRPr="00A05AAC" w:rsidRDefault="006261AC" w:rsidP="005C691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AC" w:rsidRPr="00A05AAC" w14:paraId="0F169C96" w14:textId="77777777" w:rsidTr="005C6915">
        <w:tc>
          <w:tcPr>
            <w:tcW w:w="4680" w:type="dxa"/>
            <w:gridSpan w:val="2"/>
            <w:shd w:val="clear" w:color="auto" w:fill="auto"/>
          </w:tcPr>
          <w:p w14:paraId="6F4E3744" w14:textId="4CF28CB8" w:rsidR="006261AC" w:rsidRPr="00A05AAC" w:rsidRDefault="006261AC" w:rsidP="005C691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AAC">
              <w:rPr>
                <w:rFonts w:ascii="Times New Roman" w:hAnsi="Times New Roman" w:cs="Times New Roman"/>
                <w:sz w:val="24"/>
                <w:szCs w:val="24"/>
              </w:rPr>
              <w:t>Czy naruszenie zostało zgłoszone?</w:t>
            </w:r>
          </w:p>
        </w:tc>
        <w:tc>
          <w:tcPr>
            <w:tcW w:w="4681" w:type="dxa"/>
            <w:gridSpan w:val="2"/>
            <w:shd w:val="clear" w:color="auto" w:fill="auto"/>
          </w:tcPr>
          <w:p w14:paraId="26AB277D" w14:textId="77777777" w:rsidR="006261AC" w:rsidRPr="00A05AAC" w:rsidRDefault="006261AC" w:rsidP="005C691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AC" w:rsidRPr="00A05AAC" w14:paraId="3AABDC69" w14:textId="77777777" w:rsidTr="005C6915">
        <w:tc>
          <w:tcPr>
            <w:tcW w:w="4680" w:type="dxa"/>
            <w:gridSpan w:val="2"/>
            <w:shd w:val="clear" w:color="auto" w:fill="auto"/>
          </w:tcPr>
          <w:p w14:paraId="7181E67A" w14:textId="69EF04A1" w:rsidR="006261AC" w:rsidRPr="00A05AAC" w:rsidRDefault="006261AC" w:rsidP="005C691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AAC">
              <w:rPr>
                <w:rFonts w:ascii="Times New Roman" w:hAnsi="Times New Roman" w:cs="Times New Roman"/>
                <w:sz w:val="24"/>
                <w:szCs w:val="24"/>
              </w:rPr>
              <w:t>Do kogo naruszenie zostało zgłoszone?</w:t>
            </w:r>
          </w:p>
        </w:tc>
        <w:tc>
          <w:tcPr>
            <w:tcW w:w="4681" w:type="dxa"/>
            <w:gridSpan w:val="2"/>
            <w:shd w:val="clear" w:color="auto" w:fill="auto"/>
          </w:tcPr>
          <w:p w14:paraId="1F73DB2C" w14:textId="77777777" w:rsidR="006261AC" w:rsidRPr="00A05AAC" w:rsidRDefault="006261AC" w:rsidP="005C691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AC" w:rsidRPr="00A05AAC" w14:paraId="463CF2AE" w14:textId="77777777" w:rsidTr="005C6915">
        <w:tc>
          <w:tcPr>
            <w:tcW w:w="9361" w:type="dxa"/>
            <w:gridSpan w:val="4"/>
            <w:shd w:val="clear" w:color="auto" w:fill="auto"/>
          </w:tcPr>
          <w:p w14:paraId="6E336F2D" w14:textId="738C30D7" w:rsidR="006261AC" w:rsidRPr="00A05AAC" w:rsidRDefault="006261AC" w:rsidP="005C691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AAC">
              <w:rPr>
                <w:rFonts w:ascii="Times New Roman" w:hAnsi="Times New Roman" w:cs="Times New Roman"/>
                <w:sz w:val="24"/>
                <w:szCs w:val="24"/>
              </w:rPr>
              <w:t xml:space="preserve">Opis </w:t>
            </w:r>
            <w:r w:rsidR="00727818">
              <w:rPr>
                <w:rFonts w:ascii="Times New Roman" w:hAnsi="Times New Roman" w:cs="Times New Roman"/>
                <w:sz w:val="24"/>
                <w:szCs w:val="24"/>
              </w:rPr>
              <w:t xml:space="preserve">przedmiotu </w:t>
            </w:r>
            <w:r w:rsidRPr="00A05AAC">
              <w:rPr>
                <w:rFonts w:ascii="Times New Roman" w:hAnsi="Times New Roman" w:cs="Times New Roman"/>
                <w:sz w:val="24"/>
                <w:szCs w:val="24"/>
              </w:rPr>
              <w:t>naruszenia</w:t>
            </w:r>
          </w:p>
        </w:tc>
      </w:tr>
      <w:tr w:rsidR="006261AC" w:rsidRPr="00A05AAC" w14:paraId="0E08810A" w14:textId="77777777" w:rsidTr="005C6915">
        <w:trPr>
          <w:trHeight w:val="1627"/>
        </w:trPr>
        <w:tc>
          <w:tcPr>
            <w:tcW w:w="9361" w:type="dxa"/>
            <w:gridSpan w:val="4"/>
            <w:shd w:val="clear" w:color="auto" w:fill="auto"/>
          </w:tcPr>
          <w:p w14:paraId="2B36D541" w14:textId="77777777" w:rsidR="006261AC" w:rsidRPr="00A05AAC" w:rsidRDefault="006261AC" w:rsidP="005C691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9FE27F" w14:textId="77777777" w:rsidR="006261AC" w:rsidRPr="00A05AAC" w:rsidRDefault="006261AC" w:rsidP="005C691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C111B5" w14:textId="77777777" w:rsidR="006261AC" w:rsidRPr="00A05AAC" w:rsidRDefault="006261AC" w:rsidP="005C691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D11211" w14:textId="77777777" w:rsidR="006261AC" w:rsidRPr="00A05AAC" w:rsidRDefault="006261AC" w:rsidP="005C691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AECA53" w14:textId="77777777" w:rsidR="006261AC" w:rsidRPr="00A05AAC" w:rsidRDefault="006261AC" w:rsidP="005C691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94BC2D" w14:textId="77777777" w:rsidR="006261AC" w:rsidRPr="00A05AAC" w:rsidRDefault="006261AC" w:rsidP="005C691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03E517" w14:textId="77777777" w:rsidR="006261AC" w:rsidRPr="00A05AAC" w:rsidRDefault="006261AC" w:rsidP="005C691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78558E" w14:textId="77777777" w:rsidR="006261AC" w:rsidRPr="00A05AAC" w:rsidRDefault="006261AC" w:rsidP="005C691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4D7A9C" w14:textId="77777777" w:rsidR="006261AC" w:rsidRDefault="006261AC" w:rsidP="005C691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330B62" w14:textId="77777777" w:rsidR="00A62CA1" w:rsidRPr="00A05AAC" w:rsidRDefault="00A62CA1" w:rsidP="005C691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6594C2" w14:textId="77777777" w:rsidR="006261AC" w:rsidRPr="00A05AAC" w:rsidRDefault="006261AC" w:rsidP="005C691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AC" w:rsidRPr="00A05AAC" w14:paraId="16B2DF78" w14:textId="77777777" w:rsidTr="005C6915">
        <w:tc>
          <w:tcPr>
            <w:tcW w:w="9361" w:type="dxa"/>
            <w:gridSpan w:val="4"/>
            <w:shd w:val="clear" w:color="auto" w:fill="auto"/>
          </w:tcPr>
          <w:p w14:paraId="774B16B4" w14:textId="77777777" w:rsidR="006261AC" w:rsidRPr="00A05AAC" w:rsidRDefault="006261AC" w:rsidP="005C691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A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Świadkowie</w:t>
            </w:r>
          </w:p>
        </w:tc>
      </w:tr>
      <w:tr w:rsidR="006261AC" w:rsidRPr="00A05AAC" w14:paraId="13AC5A2C" w14:textId="77777777" w:rsidTr="005C6915">
        <w:tc>
          <w:tcPr>
            <w:tcW w:w="4680" w:type="dxa"/>
            <w:gridSpan w:val="2"/>
            <w:shd w:val="clear" w:color="auto" w:fill="auto"/>
          </w:tcPr>
          <w:p w14:paraId="6733BD9B" w14:textId="77777777" w:rsidR="006261AC" w:rsidRPr="00A05AAC" w:rsidRDefault="006261AC" w:rsidP="005C691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AAC">
              <w:rPr>
                <w:rFonts w:ascii="Times New Roman" w:hAnsi="Times New Roman" w:cs="Times New Roman"/>
                <w:sz w:val="24"/>
                <w:szCs w:val="24"/>
              </w:rPr>
              <w:t>Imię i nazwisko</w:t>
            </w:r>
          </w:p>
        </w:tc>
        <w:tc>
          <w:tcPr>
            <w:tcW w:w="4681" w:type="dxa"/>
            <w:gridSpan w:val="2"/>
            <w:shd w:val="clear" w:color="auto" w:fill="auto"/>
          </w:tcPr>
          <w:p w14:paraId="46FDDA4B" w14:textId="77777777" w:rsidR="006261AC" w:rsidRPr="00A05AAC" w:rsidRDefault="006261AC" w:rsidP="005C691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AC" w:rsidRPr="00A05AAC" w14:paraId="06BD4744" w14:textId="77777777" w:rsidTr="005C6915">
        <w:tc>
          <w:tcPr>
            <w:tcW w:w="4680" w:type="dxa"/>
            <w:gridSpan w:val="2"/>
            <w:shd w:val="clear" w:color="auto" w:fill="auto"/>
          </w:tcPr>
          <w:p w14:paraId="560C052D" w14:textId="77777777" w:rsidR="006261AC" w:rsidRPr="00A05AAC" w:rsidRDefault="006261AC" w:rsidP="005C691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AAC">
              <w:rPr>
                <w:rFonts w:ascii="Times New Roman" w:hAnsi="Times New Roman" w:cs="Times New Roman"/>
                <w:sz w:val="24"/>
                <w:szCs w:val="24"/>
              </w:rPr>
              <w:t>Imię i nazwisko</w:t>
            </w:r>
          </w:p>
        </w:tc>
        <w:tc>
          <w:tcPr>
            <w:tcW w:w="4681" w:type="dxa"/>
            <w:gridSpan w:val="2"/>
            <w:shd w:val="clear" w:color="auto" w:fill="auto"/>
          </w:tcPr>
          <w:p w14:paraId="262F7C38" w14:textId="77777777" w:rsidR="006261AC" w:rsidRPr="00A05AAC" w:rsidRDefault="006261AC" w:rsidP="005C691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AC" w:rsidRPr="00A05AAC" w14:paraId="31F12E9D" w14:textId="77777777" w:rsidTr="005C6915">
        <w:tc>
          <w:tcPr>
            <w:tcW w:w="4680" w:type="dxa"/>
            <w:gridSpan w:val="2"/>
            <w:shd w:val="clear" w:color="auto" w:fill="auto"/>
          </w:tcPr>
          <w:p w14:paraId="2663A3CB" w14:textId="77777777" w:rsidR="006261AC" w:rsidRPr="00A05AAC" w:rsidRDefault="006261AC" w:rsidP="005C691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AAC">
              <w:rPr>
                <w:rFonts w:ascii="Times New Roman" w:hAnsi="Times New Roman" w:cs="Times New Roman"/>
                <w:sz w:val="24"/>
                <w:szCs w:val="24"/>
              </w:rPr>
              <w:t>Imię i nazwisko</w:t>
            </w:r>
          </w:p>
        </w:tc>
        <w:tc>
          <w:tcPr>
            <w:tcW w:w="4681" w:type="dxa"/>
            <w:gridSpan w:val="2"/>
            <w:shd w:val="clear" w:color="auto" w:fill="auto"/>
          </w:tcPr>
          <w:p w14:paraId="578F5D0A" w14:textId="77777777" w:rsidR="006261AC" w:rsidRPr="00A05AAC" w:rsidRDefault="006261AC" w:rsidP="005C691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AC" w:rsidRPr="00A05AAC" w14:paraId="7071F52A" w14:textId="77777777" w:rsidTr="005C6915">
        <w:tc>
          <w:tcPr>
            <w:tcW w:w="9361" w:type="dxa"/>
            <w:gridSpan w:val="4"/>
            <w:shd w:val="clear" w:color="auto" w:fill="auto"/>
          </w:tcPr>
          <w:p w14:paraId="0C95F8AE" w14:textId="77777777" w:rsidR="006261AC" w:rsidRPr="00A05AAC" w:rsidRDefault="006261AC" w:rsidP="005C691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AAC">
              <w:rPr>
                <w:rFonts w:ascii="Times New Roman" w:hAnsi="Times New Roman" w:cs="Times New Roman"/>
                <w:sz w:val="24"/>
                <w:szCs w:val="24"/>
              </w:rPr>
              <w:t>Opis dowodów</w:t>
            </w:r>
          </w:p>
        </w:tc>
      </w:tr>
      <w:tr w:rsidR="006261AC" w:rsidRPr="00A05AAC" w14:paraId="65636ACE" w14:textId="77777777" w:rsidTr="005C6915">
        <w:trPr>
          <w:trHeight w:val="2297"/>
        </w:trPr>
        <w:tc>
          <w:tcPr>
            <w:tcW w:w="9361" w:type="dxa"/>
            <w:gridSpan w:val="4"/>
            <w:shd w:val="clear" w:color="auto" w:fill="auto"/>
          </w:tcPr>
          <w:p w14:paraId="5ED730CF" w14:textId="77777777" w:rsidR="006261AC" w:rsidRPr="00A05AAC" w:rsidRDefault="006261AC" w:rsidP="005C691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786C6A" w14:textId="77777777" w:rsidR="006261AC" w:rsidRPr="00A05AAC" w:rsidRDefault="006261AC" w:rsidP="005C691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E3D19C" w14:textId="77777777" w:rsidR="006261AC" w:rsidRPr="00A05AAC" w:rsidRDefault="006261AC" w:rsidP="005C691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ED22DF" w14:textId="77777777" w:rsidR="006261AC" w:rsidRPr="00A05AAC" w:rsidRDefault="006261AC" w:rsidP="005C691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5F71C9" w14:textId="77777777" w:rsidR="006261AC" w:rsidRPr="00A05AAC" w:rsidRDefault="006261AC" w:rsidP="005C691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9CE0A8" w14:textId="77777777" w:rsidR="006261AC" w:rsidRPr="00A05AAC" w:rsidRDefault="006261AC" w:rsidP="005C691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AC" w:rsidRPr="00A05AAC" w14:paraId="0ECB2376" w14:textId="77777777" w:rsidTr="005C6915">
        <w:tc>
          <w:tcPr>
            <w:tcW w:w="9361" w:type="dxa"/>
            <w:gridSpan w:val="4"/>
            <w:shd w:val="clear" w:color="auto" w:fill="auto"/>
          </w:tcPr>
          <w:p w14:paraId="3205423E" w14:textId="77777777" w:rsidR="006261AC" w:rsidRPr="00A05AAC" w:rsidRDefault="006261AC" w:rsidP="005C691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AAC">
              <w:rPr>
                <w:rFonts w:ascii="Times New Roman" w:hAnsi="Times New Roman" w:cs="Times New Roman"/>
                <w:sz w:val="24"/>
                <w:szCs w:val="24"/>
              </w:rPr>
              <w:t>CHARAKTER NARUSZENIA</w:t>
            </w:r>
          </w:p>
        </w:tc>
      </w:tr>
      <w:tr w:rsidR="006261AC" w:rsidRPr="00A05AAC" w14:paraId="2BD12D76" w14:textId="77777777" w:rsidTr="005C6915">
        <w:tc>
          <w:tcPr>
            <w:tcW w:w="9361" w:type="dxa"/>
            <w:gridSpan w:val="4"/>
            <w:shd w:val="clear" w:color="auto" w:fill="auto"/>
          </w:tcPr>
          <w:p w14:paraId="221C1EAA" w14:textId="77777777" w:rsidR="006261AC" w:rsidRPr="00A05AAC" w:rsidRDefault="006261AC" w:rsidP="005C691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AAC">
              <w:rPr>
                <w:rFonts w:ascii="Times New Roman" w:hAnsi="Times New Roman" w:cs="Times New Roman"/>
                <w:sz w:val="24"/>
                <w:szCs w:val="24"/>
              </w:rPr>
              <w:t>podejrzenie przygotowania, usiłowania lub popełnienia czynu zabronionego</w:t>
            </w:r>
          </w:p>
        </w:tc>
      </w:tr>
      <w:tr w:rsidR="006261AC" w:rsidRPr="00A05AAC" w14:paraId="6238B8B7" w14:textId="77777777" w:rsidTr="005C6915">
        <w:tc>
          <w:tcPr>
            <w:tcW w:w="9361" w:type="dxa"/>
            <w:gridSpan w:val="4"/>
            <w:shd w:val="clear" w:color="auto" w:fill="auto"/>
          </w:tcPr>
          <w:p w14:paraId="12C9C935" w14:textId="77777777" w:rsidR="006261AC" w:rsidRPr="00A05AAC" w:rsidRDefault="006261AC" w:rsidP="005C691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AAC">
              <w:rPr>
                <w:rFonts w:ascii="Times New Roman" w:hAnsi="Times New Roman" w:cs="Times New Roman"/>
                <w:sz w:val="24"/>
                <w:szCs w:val="24"/>
              </w:rPr>
              <w:t>niedopełnienie obowiązków lub nadużycie uprawnień</w:t>
            </w:r>
          </w:p>
        </w:tc>
      </w:tr>
      <w:tr w:rsidR="006261AC" w:rsidRPr="00A05AAC" w14:paraId="3A2899D5" w14:textId="77777777" w:rsidTr="005C6915">
        <w:tc>
          <w:tcPr>
            <w:tcW w:w="9361" w:type="dxa"/>
            <w:gridSpan w:val="4"/>
            <w:shd w:val="clear" w:color="auto" w:fill="auto"/>
          </w:tcPr>
          <w:p w14:paraId="351322BE" w14:textId="77777777" w:rsidR="006261AC" w:rsidRPr="00A05AAC" w:rsidRDefault="006261AC" w:rsidP="005C691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AAC">
              <w:rPr>
                <w:rFonts w:ascii="Times New Roman" w:hAnsi="Times New Roman" w:cs="Times New Roman"/>
                <w:sz w:val="24"/>
                <w:szCs w:val="24"/>
              </w:rPr>
              <w:t>niezachowanie należytej staranności wymaganej w danych okolicznościach</w:t>
            </w:r>
          </w:p>
        </w:tc>
      </w:tr>
      <w:tr w:rsidR="006261AC" w:rsidRPr="00A05AAC" w14:paraId="67695F2A" w14:textId="77777777" w:rsidTr="005C6915">
        <w:tc>
          <w:tcPr>
            <w:tcW w:w="9361" w:type="dxa"/>
            <w:gridSpan w:val="4"/>
            <w:shd w:val="clear" w:color="auto" w:fill="auto"/>
          </w:tcPr>
          <w:p w14:paraId="42A24CCE" w14:textId="77777777" w:rsidR="006261AC" w:rsidRPr="00A05AAC" w:rsidRDefault="006261AC" w:rsidP="005C691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AAC">
              <w:rPr>
                <w:rFonts w:ascii="Times New Roman" w:hAnsi="Times New Roman" w:cs="Times New Roman"/>
                <w:sz w:val="24"/>
                <w:szCs w:val="24"/>
              </w:rPr>
              <w:t>naruszenia w organizacji działalności</w:t>
            </w:r>
          </w:p>
        </w:tc>
      </w:tr>
      <w:tr w:rsidR="006261AC" w:rsidRPr="00A05AAC" w14:paraId="3279D299" w14:textId="77777777" w:rsidTr="005C6915">
        <w:tc>
          <w:tcPr>
            <w:tcW w:w="9361" w:type="dxa"/>
            <w:gridSpan w:val="4"/>
            <w:shd w:val="clear" w:color="auto" w:fill="auto"/>
          </w:tcPr>
          <w:p w14:paraId="21EE276D" w14:textId="77777777" w:rsidR="006261AC" w:rsidRPr="00A05AAC" w:rsidRDefault="006261AC" w:rsidP="005C691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AAC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  <w:p w14:paraId="59B5E75D" w14:textId="77777777" w:rsidR="00A05AAC" w:rsidRPr="00A05AAC" w:rsidRDefault="00A05AAC" w:rsidP="005C691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AC" w:rsidRPr="00A05AAC" w14:paraId="0322F2C5" w14:textId="77777777" w:rsidTr="005C6915">
        <w:tc>
          <w:tcPr>
            <w:tcW w:w="9361" w:type="dxa"/>
            <w:gridSpan w:val="4"/>
            <w:shd w:val="clear" w:color="auto" w:fill="auto"/>
          </w:tcPr>
          <w:p w14:paraId="0690FC12" w14:textId="77777777" w:rsidR="006261AC" w:rsidRPr="00A05AAC" w:rsidRDefault="006261AC" w:rsidP="005C691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A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Oświadczenia</w:t>
            </w:r>
          </w:p>
        </w:tc>
      </w:tr>
      <w:tr w:rsidR="006261AC" w:rsidRPr="00A05AAC" w14:paraId="0CADA8ED" w14:textId="77777777" w:rsidTr="005C6915">
        <w:tc>
          <w:tcPr>
            <w:tcW w:w="9361" w:type="dxa"/>
            <w:gridSpan w:val="4"/>
            <w:shd w:val="clear" w:color="auto" w:fill="auto"/>
          </w:tcPr>
          <w:p w14:paraId="6EC813D4" w14:textId="58F7F22E" w:rsidR="006261AC" w:rsidRPr="00A05AAC" w:rsidRDefault="006261AC" w:rsidP="005C691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AAC">
              <w:rPr>
                <w:rFonts w:ascii="Times New Roman" w:hAnsi="Times New Roman" w:cs="Times New Roman"/>
                <w:sz w:val="24"/>
                <w:szCs w:val="24"/>
              </w:rPr>
              <w:t xml:space="preserve">Oświadczam, iż mam świadomość możliwych konsekwencji związanych z fałszywym zgłoszeniem </w:t>
            </w:r>
            <w:r w:rsidR="00A05AAC" w:rsidRPr="00A05AAC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A05AAC">
              <w:rPr>
                <w:rFonts w:ascii="Times New Roman" w:hAnsi="Times New Roman" w:cs="Times New Roman"/>
                <w:sz w:val="24"/>
                <w:szCs w:val="24"/>
              </w:rPr>
              <w:t>aruszenia.</w:t>
            </w:r>
          </w:p>
        </w:tc>
      </w:tr>
      <w:tr w:rsidR="006261AC" w:rsidRPr="00A05AAC" w14:paraId="277661F4" w14:textId="77777777" w:rsidTr="005C6915">
        <w:tc>
          <w:tcPr>
            <w:tcW w:w="9361" w:type="dxa"/>
            <w:gridSpan w:val="4"/>
            <w:shd w:val="clear" w:color="auto" w:fill="auto"/>
          </w:tcPr>
          <w:p w14:paraId="7D364EB5" w14:textId="54D366AA" w:rsidR="006261AC" w:rsidRPr="00A05AAC" w:rsidRDefault="006261AC" w:rsidP="005C691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AAC">
              <w:rPr>
                <w:rFonts w:ascii="Times New Roman" w:hAnsi="Times New Roman" w:cs="Times New Roman"/>
                <w:sz w:val="24"/>
                <w:szCs w:val="24"/>
              </w:rPr>
              <w:t xml:space="preserve">Oświadczam, iż przedmiotowe </w:t>
            </w:r>
            <w:r w:rsidR="00A05AAC" w:rsidRPr="00A05AAC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Pr="00A05AAC">
              <w:rPr>
                <w:rFonts w:ascii="Times New Roman" w:hAnsi="Times New Roman" w:cs="Times New Roman"/>
                <w:sz w:val="24"/>
                <w:szCs w:val="24"/>
              </w:rPr>
              <w:t>głoszenie składam w dobrej wierze.</w:t>
            </w:r>
          </w:p>
        </w:tc>
      </w:tr>
      <w:tr w:rsidR="006261AC" w:rsidRPr="00A05AAC" w14:paraId="0E479A6F" w14:textId="77777777" w:rsidTr="005C6915">
        <w:tc>
          <w:tcPr>
            <w:tcW w:w="9361" w:type="dxa"/>
            <w:gridSpan w:val="4"/>
            <w:shd w:val="clear" w:color="auto" w:fill="auto"/>
          </w:tcPr>
          <w:p w14:paraId="03988C36" w14:textId="77777777" w:rsidR="006261AC" w:rsidRPr="00A05AAC" w:rsidRDefault="006261AC" w:rsidP="005C691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AC" w:rsidRPr="00A05AAC" w14:paraId="48DF8F32" w14:textId="77777777" w:rsidTr="005C6915">
        <w:tc>
          <w:tcPr>
            <w:tcW w:w="9361" w:type="dxa"/>
            <w:gridSpan w:val="4"/>
            <w:shd w:val="clear" w:color="auto" w:fill="auto"/>
          </w:tcPr>
          <w:p w14:paraId="6BFC4B3F" w14:textId="77777777" w:rsidR="006261AC" w:rsidRPr="00A05AAC" w:rsidRDefault="006261AC" w:rsidP="005C691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AAC">
              <w:rPr>
                <w:rFonts w:ascii="Times New Roman" w:hAnsi="Times New Roman" w:cs="Times New Roman"/>
                <w:sz w:val="24"/>
                <w:szCs w:val="24"/>
              </w:rPr>
              <w:t>Załączniki</w:t>
            </w:r>
          </w:p>
        </w:tc>
      </w:tr>
      <w:tr w:rsidR="006261AC" w:rsidRPr="00A05AAC" w14:paraId="13351B0A" w14:textId="77777777" w:rsidTr="005C6915">
        <w:trPr>
          <w:gridAfter w:val="1"/>
          <w:wAfter w:w="10" w:type="dxa"/>
        </w:trPr>
        <w:tc>
          <w:tcPr>
            <w:tcW w:w="562" w:type="dxa"/>
            <w:shd w:val="clear" w:color="auto" w:fill="auto"/>
          </w:tcPr>
          <w:p w14:paraId="43854CCD" w14:textId="77777777" w:rsidR="006261AC" w:rsidRPr="00A05AAC" w:rsidRDefault="006261AC" w:rsidP="006261AC">
            <w:pPr>
              <w:pStyle w:val="Akapitzlist"/>
              <w:numPr>
                <w:ilvl w:val="0"/>
                <w:numId w:val="10"/>
              </w:numPr>
              <w:spacing w:after="0" w:line="360" w:lineRule="auto"/>
              <w:ind w:right="36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gridSpan w:val="2"/>
            <w:shd w:val="clear" w:color="auto" w:fill="auto"/>
          </w:tcPr>
          <w:p w14:paraId="6BE033EE" w14:textId="77777777" w:rsidR="006261AC" w:rsidRPr="00A05AAC" w:rsidRDefault="006261AC" w:rsidP="005C6915">
            <w:pPr>
              <w:spacing w:line="360" w:lineRule="auto"/>
              <w:ind w:right="36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AC" w:rsidRPr="00A05AAC" w14:paraId="3661D094" w14:textId="77777777" w:rsidTr="005C6915">
        <w:trPr>
          <w:gridAfter w:val="1"/>
          <w:wAfter w:w="10" w:type="dxa"/>
        </w:trPr>
        <w:tc>
          <w:tcPr>
            <w:tcW w:w="562" w:type="dxa"/>
            <w:shd w:val="clear" w:color="auto" w:fill="auto"/>
          </w:tcPr>
          <w:p w14:paraId="775AFF8F" w14:textId="77777777" w:rsidR="006261AC" w:rsidRPr="00A05AAC" w:rsidRDefault="006261AC" w:rsidP="006261AC">
            <w:pPr>
              <w:pStyle w:val="Akapitzlist"/>
              <w:numPr>
                <w:ilvl w:val="0"/>
                <w:numId w:val="10"/>
              </w:numPr>
              <w:spacing w:after="0" w:line="360" w:lineRule="auto"/>
              <w:ind w:right="36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gridSpan w:val="2"/>
            <w:shd w:val="clear" w:color="auto" w:fill="auto"/>
          </w:tcPr>
          <w:p w14:paraId="790B023D" w14:textId="77777777" w:rsidR="006261AC" w:rsidRPr="00A05AAC" w:rsidRDefault="006261AC" w:rsidP="005C6915">
            <w:pPr>
              <w:spacing w:line="360" w:lineRule="auto"/>
              <w:ind w:right="36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AC" w:rsidRPr="00A05AAC" w14:paraId="0DE30000" w14:textId="77777777" w:rsidTr="005C6915">
        <w:trPr>
          <w:gridAfter w:val="1"/>
          <w:wAfter w:w="10" w:type="dxa"/>
        </w:trPr>
        <w:tc>
          <w:tcPr>
            <w:tcW w:w="562" w:type="dxa"/>
            <w:shd w:val="clear" w:color="auto" w:fill="auto"/>
          </w:tcPr>
          <w:p w14:paraId="618B7F53" w14:textId="77777777" w:rsidR="006261AC" w:rsidRPr="00A05AAC" w:rsidRDefault="006261AC" w:rsidP="006261AC">
            <w:pPr>
              <w:pStyle w:val="Akapitzlist"/>
              <w:numPr>
                <w:ilvl w:val="0"/>
                <w:numId w:val="10"/>
              </w:numPr>
              <w:spacing w:after="0" w:line="360" w:lineRule="auto"/>
              <w:ind w:right="36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gridSpan w:val="2"/>
            <w:shd w:val="clear" w:color="auto" w:fill="auto"/>
          </w:tcPr>
          <w:p w14:paraId="3FA090E2" w14:textId="77777777" w:rsidR="006261AC" w:rsidRPr="00A05AAC" w:rsidRDefault="006261AC" w:rsidP="005C6915">
            <w:pPr>
              <w:spacing w:line="360" w:lineRule="auto"/>
              <w:ind w:right="36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AC" w:rsidRPr="00A05AAC" w14:paraId="73DA75D0" w14:textId="77777777" w:rsidTr="005C6915">
        <w:trPr>
          <w:gridAfter w:val="1"/>
          <w:wAfter w:w="10" w:type="dxa"/>
        </w:trPr>
        <w:tc>
          <w:tcPr>
            <w:tcW w:w="562" w:type="dxa"/>
            <w:shd w:val="clear" w:color="auto" w:fill="auto"/>
          </w:tcPr>
          <w:p w14:paraId="5883C7EE" w14:textId="77777777" w:rsidR="006261AC" w:rsidRPr="00A05AAC" w:rsidRDefault="006261AC" w:rsidP="006261AC">
            <w:pPr>
              <w:pStyle w:val="Akapitzlist"/>
              <w:numPr>
                <w:ilvl w:val="0"/>
                <w:numId w:val="10"/>
              </w:numPr>
              <w:spacing w:after="0" w:line="360" w:lineRule="auto"/>
              <w:ind w:right="36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gridSpan w:val="2"/>
            <w:shd w:val="clear" w:color="auto" w:fill="auto"/>
          </w:tcPr>
          <w:p w14:paraId="5299DDAF" w14:textId="77777777" w:rsidR="006261AC" w:rsidRPr="00A05AAC" w:rsidRDefault="006261AC" w:rsidP="005C6915">
            <w:pPr>
              <w:spacing w:line="360" w:lineRule="auto"/>
              <w:ind w:right="36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AC" w:rsidRPr="00A05AAC" w14:paraId="0ED5971D" w14:textId="77777777" w:rsidTr="005C6915">
        <w:trPr>
          <w:trHeight w:val="1679"/>
        </w:trPr>
        <w:tc>
          <w:tcPr>
            <w:tcW w:w="9361" w:type="dxa"/>
            <w:gridSpan w:val="4"/>
            <w:shd w:val="clear" w:color="auto" w:fill="auto"/>
          </w:tcPr>
          <w:p w14:paraId="1EE69457" w14:textId="77777777" w:rsidR="006261AC" w:rsidRPr="00A05AAC" w:rsidRDefault="006261AC" w:rsidP="005C691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A525126" w14:textId="77777777" w:rsidR="006261AC" w:rsidRDefault="006261AC" w:rsidP="006261AC">
      <w:pPr>
        <w:spacing w:line="36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14:paraId="784C0337" w14:textId="1B8FE509" w:rsidR="006261AC" w:rsidRPr="006261AC" w:rsidRDefault="006261AC" w:rsidP="006261AC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61AC">
        <w:rPr>
          <w:rFonts w:ascii="Times New Roman" w:hAnsi="Times New Roman" w:cs="Times New Roman"/>
          <w:b/>
          <w:bCs/>
          <w:sz w:val="24"/>
          <w:szCs w:val="24"/>
        </w:rPr>
        <w:t>POUCZENIA</w:t>
      </w:r>
    </w:p>
    <w:p w14:paraId="172444A0" w14:textId="38137E53" w:rsidR="006261AC" w:rsidRPr="006261AC" w:rsidRDefault="006261AC" w:rsidP="006261A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61AC">
        <w:rPr>
          <w:rFonts w:ascii="Times New Roman" w:hAnsi="Times New Roman" w:cs="Times New Roman"/>
          <w:sz w:val="24"/>
          <w:szCs w:val="24"/>
        </w:rPr>
        <w:t xml:space="preserve">W przypadku ustalenia w toku </w:t>
      </w:r>
      <w:r w:rsidR="00A05AAC">
        <w:rPr>
          <w:rFonts w:ascii="Times New Roman" w:hAnsi="Times New Roman" w:cs="Times New Roman"/>
          <w:sz w:val="24"/>
          <w:szCs w:val="24"/>
        </w:rPr>
        <w:t>p</w:t>
      </w:r>
      <w:r w:rsidRPr="006261AC">
        <w:rPr>
          <w:rFonts w:ascii="Times New Roman" w:hAnsi="Times New Roman" w:cs="Times New Roman"/>
          <w:sz w:val="24"/>
          <w:szCs w:val="24"/>
        </w:rPr>
        <w:t xml:space="preserve">ostępowania </w:t>
      </w:r>
      <w:r w:rsidR="00A05AAC">
        <w:rPr>
          <w:rFonts w:ascii="Times New Roman" w:hAnsi="Times New Roman" w:cs="Times New Roman"/>
          <w:sz w:val="24"/>
          <w:szCs w:val="24"/>
        </w:rPr>
        <w:t>w</w:t>
      </w:r>
      <w:r w:rsidRPr="006261AC">
        <w:rPr>
          <w:rFonts w:ascii="Times New Roman" w:hAnsi="Times New Roman" w:cs="Times New Roman"/>
          <w:sz w:val="24"/>
          <w:szCs w:val="24"/>
        </w:rPr>
        <w:t xml:space="preserve">yjaśniającego, iż w </w:t>
      </w:r>
      <w:r w:rsidR="00A05AAC">
        <w:rPr>
          <w:rFonts w:ascii="Times New Roman" w:hAnsi="Times New Roman" w:cs="Times New Roman"/>
          <w:sz w:val="24"/>
          <w:szCs w:val="24"/>
        </w:rPr>
        <w:t>z</w:t>
      </w:r>
      <w:r w:rsidRPr="006261AC">
        <w:rPr>
          <w:rFonts w:ascii="Times New Roman" w:hAnsi="Times New Roman" w:cs="Times New Roman"/>
          <w:sz w:val="24"/>
          <w:szCs w:val="24"/>
        </w:rPr>
        <w:t xml:space="preserve">głoszeniu </w:t>
      </w:r>
      <w:r w:rsidR="00A05AAC">
        <w:rPr>
          <w:rFonts w:ascii="Times New Roman" w:hAnsi="Times New Roman" w:cs="Times New Roman"/>
          <w:sz w:val="24"/>
          <w:szCs w:val="24"/>
        </w:rPr>
        <w:t>n</w:t>
      </w:r>
      <w:r w:rsidRPr="006261AC">
        <w:rPr>
          <w:rFonts w:ascii="Times New Roman" w:hAnsi="Times New Roman" w:cs="Times New Roman"/>
          <w:sz w:val="24"/>
          <w:szCs w:val="24"/>
        </w:rPr>
        <w:t xml:space="preserve">aruszenia świadomie podano nieprawdę lub zatajono prawdę, </w:t>
      </w:r>
      <w:r w:rsidR="00A05AAC">
        <w:rPr>
          <w:rFonts w:ascii="Times New Roman" w:hAnsi="Times New Roman" w:cs="Times New Roman"/>
          <w:sz w:val="24"/>
          <w:szCs w:val="24"/>
        </w:rPr>
        <w:t>z</w:t>
      </w:r>
      <w:r w:rsidRPr="006261AC">
        <w:rPr>
          <w:rFonts w:ascii="Times New Roman" w:hAnsi="Times New Roman" w:cs="Times New Roman"/>
          <w:sz w:val="24"/>
          <w:szCs w:val="24"/>
        </w:rPr>
        <w:t xml:space="preserve">głaszający będący </w:t>
      </w:r>
      <w:r w:rsidR="00A05AAC">
        <w:rPr>
          <w:rFonts w:ascii="Times New Roman" w:hAnsi="Times New Roman" w:cs="Times New Roman"/>
          <w:sz w:val="24"/>
          <w:szCs w:val="24"/>
        </w:rPr>
        <w:t>p</w:t>
      </w:r>
      <w:r w:rsidRPr="006261AC">
        <w:rPr>
          <w:rFonts w:ascii="Times New Roman" w:hAnsi="Times New Roman" w:cs="Times New Roman"/>
          <w:sz w:val="24"/>
          <w:szCs w:val="24"/>
        </w:rPr>
        <w:t xml:space="preserve">racownikiem, może zostać pociągnięty do odpowiedzialności porządkowej określonej w przepisach Kodeksu pracy. Zachowanie takie może być również zakwalifikowane jako ciężkie naruszenie podstawowych obowiązków pracowniczych i jako takie skutkować </w:t>
      </w:r>
      <w:r w:rsidRPr="006261AC">
        <w:rPr>
          <w:rFonts w:ascii="Times New Roman" w:hAnsi="Times New Roman" w:cs="Times New Roman"/>
          <w:b/>
          <w:bCs/>
          <w:sz w:val="24"/>
          <w:szCs w:val="24"/>
        </w:rPr>
        <w:t xml:space="preserve">rozwiązaniem umowy </w:t>
      </w:r>
      <w:r w:rsidR="00A05AAC">
        <w:rPr>
          <w:rFonts w:ascii="Times New Roman" w:hAnsi="Times New Roman" w:cs="Times New Roman"/>
          <w:b/>
          <w:bCs/>
          <w:sz w:val="24"/>
          <w:szCs w:val="24"/>
        </w:rPr>
        <w:t xml:space="preserve">             </w:t>
      </w:r>
      <w:r w:rsidRPr="006261AC">
        <w:rPr>
          <w:rFonts w:ascii="Times New Roman" w:hAnsi="Times New Roman" w:cs="Times New Roman"/>
          <w:b/>
          <w:bCs/>
          <w:sz w:val="24"/>
          <w:szCs w:val="24"/>
        </w:rPr>
        <w:t>o pracę bez wypowiedzenia,</w:t>
      </w:r>
      <w:r w:rsidRPr="006261AC">
        <w:rPr>
          <w:rFonts w:ascii="Times New Roman" w:hAnsi="Times New Roman" w:cs="Times New Roman"/>
          <w:sz w:val="24"/>
          <w:szCs w:val="24"/>
        </w:rPr>
        <w:t xml:space="preserve"> </w:t>
      </w:r>
      <w:r w:rsidRPr="006261AC">
        <w:rPr>
          <w:rFonts w:ascii="Times New Roman" w:hAnsi="Times New Roman" w:cs="Times New Roman"/>
          <w:b/>
          <w:bCs/>
          <w:sz w:val="24"/>
          <w:szCs w:val="24"/>
        </w:rPr>
        <w:t>grzywną, karą ograniczenia lub pozbawi</w:t>
      </w:r>
      <w:r w:rsidR="0099385A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Pr="006261AC">
        <w:rPr>
          <w:rFonts w:ascii="Times New Roman" w:hAnsi="Times New Roman" w:cs="Times New Roman"/>
          <w:b/>
          <w:bCs/>
          <w:sz w:val="24"/>
          <w:szCs w:val="24"/>
        </w:rPr>
        <w:t xml:space="preserve">nia wolności do </w:t>
      </w:r>
      <w:r w:rsidR="00A05AAC">
        <w:rPr>
          <w:rFonts w:ascii="Times New Roman" w:hAnsi="Times New Roman" w:cs="Times New Roman"/>
          <w:b/>
          <w:bCs/>
          <w:sz w:val="24"/>
          <w:szCs w:val="24"/>
        </w:rPr>
        <w:t xml:space="preserve">            </w:t>
      </w:r>
      <w:r w:rsidRPr="006261AC">
        <w:rPr>
          <w:rFonts w:ascii="Times New Roman" w:hAnsi="Times New Roman" w:cs="Times New Roman"/>
          <w:b/>
          <w:bCs/>
          <w:sz w:val="24"/>
          <w:szCs w:val="24"/>
        </w:rPr>
        <w:t>lat 2.</w:t>
      </w:r>
    </w:p>
    <w:p w14:paraId="65697A7A" w14:textId="2172761D" w:rsidR="006261AC" w:rsidRPr="006261AC" w:rsidRDefault="006261AC" w:rsidP="006261A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61AC">
        <w:rPr>
          <w:rFonts w:ascii="Times New Roman" w:hAnsi="Times New Roman" w:cs="Times New Roman"/>
          <w:sz w:val="24"/>
          <w:szCs w:val="24"/>
        </w:rPr>
        <w:t xml:space="preserve">W przypadku </w:t>
      </w:r>
      <w:r w:rsidR="007976DE">
        <w:rPr>
          <w:rFonts w:ascii="Times New Roman" w:hAnsi="Times New Roman" w:cs="Times New Roman"/>
          <w:sz w:val="24"/>
          <w:szCs w:val="24"/>
        </w:rPr>
        <w:t>z</w:t>
      </w:r>
      <w:r w:rsidRPr="006261AC">
        <w:rPr>
          <w:rFonts w:ascii="Times New Roman" w:hAnsi="Times New Roman" w:cs="Times New Roman"/>
          <w:sz w:val="24"/>
          <w:szCs w:val="24"/>
        </w:rPr>
        <w:t xml:space="preserve">głaszającego, świadczącego na rzecz Miejsko-Gminnego Ośrodka Pomocy Społecznej w Opocznie usługi lub dostarczającego towary na podstawie umowy cywilnoprawnej, ustalenie dokonania fałszywego </w:t>
      </w:r>
      <w:r w:rsidR="00A05AAC">
        <w:rPr>
          <w:rFonts w:ascii="Times New Roman" w:hAnsi="Times New Roman" w:cs="Times New Roman"/>
          <w:sz w:val="24"/>
          <w:szCs w:val="24"/>
        </w:rPr>
        <w:t>z</w:t>
      </w:r>
      <w:r w:rsidRPr="006261AC">
        <w:rPr>
          <w:rFonts w:ascii="Times New Roman" w:hAnsi="Times New Roman" w:cs="Times New Roman"/>
          <w:sz w:val="24"/>
          <w:szCs w:val="24"/>
        </w:rPr>
        <w:t xml:space="preserve">głoszenia </w:t>
      </w:r>
      <w:r w:rsidR="00A05AAC">
        <w:rPr>
          <w:rFonts w:ascii="Times New Roman" w:hAnsi="Times New Roman" w:cs="Times New Roman"/>
          <w:sz w:val="24"/>
          <w:szCs w:val="24"/>
        </w:rPr>
        <w:t>n</w:t>
      </w:r>
      <w:r w:rsidRPr="006261AC">
        <w:rPr>
          <w:rFonts w:ascii="Times New Roman" w:hAnsi="Times New Roman" w:cs="Times New Roman"/>
          <w:sz w:val="24"/>
          <w:szCs w:val="24"/>
        </w:rPr>
        <w:t xml:space="preserve">aruszenia skutkować może </w:t>
      </w:r>
      <w:r w:rsidRPr="006261AC">
        <w:rPr>
          <w:rFonts w:ascii="Times New Roman" w:hAnsi="Times New Roman" w:cs="Times New Roman"/>
          <w:b/>
          <w:bCs/>
          <w:sz w:val="24"/>
          <w:szCs w:val="24"/>
        </w:rPr>
        <w:t>rozwiązaniem tejże umowy i definitywnym zakończeniem współpracy pomiędzy stronami, grzywną, karą ograniczenia lub pozbawi</w:t>
      </w:r>
      <w:r w:rsidR="0099385A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Pr="006261AC">
        <w:rPr>
          <w:rFonts w:ascii="Times New Roman" w:hAnsi="Times New Roman" w:cs="Times New Roman"/>
          <w:b/>
          <w:bCs/>
          <w:sz w:val="24"/>
          <w:szCs w:val="24"/>
        </w:rPr>
        <w:t>nia wolności do lat 2.</w:t>
      </w:r>
    </w:p>
    <w:p w14:paraId="1A8C77AF" w14:textId="40ECA41C" w:rsidR="006261AC" w:rsidRPr="006261AC" w:rsidRDefault="006261AC" w:rsidP="006261A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61AC">
        <w:rPr>
          <w:rFonts w:ascii="Times New Roman" w:hAnsi="Times New Roman" w:cs="Times New Roman"/>
          <w:sz w:val="24"/>
          <w:szCs w:val="24"/>
        </w:rPr>
        <w:t xml:space="preserve">Niezależnie od skutków wskazanych powyżej, </w:t>
      </w:r>
      <w:r w:rsidR="00A05AAC">
        <w:rPr>
          <w:rFonts w:ascii="Times New Roman" w:hAnsi="Times New Roman" w:cs="Times New Roman"/>
          <w:sz w:val="24"/>
          <w:szCs w:val="24"/>
        </w:rPr>
        <w:t>z</w:t>
      </w:r>
      <w:r w:rsidRPr="006261AC">
        <w:rPr>
          <w:rFonts w:ascii="Times New Roman" w:hAnsi="Times New Roman" w:cs="Times New Roman"/>
          <w:sz w:val="24"/>
          <w:szCs w:val="24"/>
        </w:rPr>
        <w:t xml:space="preserve">głaszający świadomie dokonujący fałszywego </w:t>
      </w:r>
      <w:r w:rsidR="00A05AAC">
        <w:rPr>
          <w:rFonts w:ascii="Times New Roman" w:hAnsi="Times New Roman" w:cs="Times New Roman"/>
          <w:sz w:val="24"/>
          <w:szCs w:val="24"/>
        </w:rPr>
        <w:t>z</w:t>
      </w:r>
      <w:r w:rsidRPr="006261AC">
        <w:rPr>
          <w:rFonts w:ascii="Times New Roman" w:hAnsi="Times New Roman" w:cs="Times New Roman"/>
          <w:sz w:val="24"/>
          <w:szCs w:val="24"/>
        </w:rPr>
        <w:t xml:space="preserve">głoszenia </w:t>
      </w:r>
      <w:r w:rsidR="00A05AAC">
        <w:rPr>
          <w:rFonts w:ascii="Times New Roman" w:hAnsi="Times New Roman" w:cs="Times New Roman"/>
          <w:sz w:val="24"/>
          <w:szCs w:val="24"/>
        </w:rPr>
        <w:t>n</w:t>
      </w:r>
      <w:r w:rsidRPr="006261AC">
        <w:rPr>
          <w:rFonts w:ascii="Times New Roman" w:hAnsi="Times New Roman" w:cs="Times New Roman"/>
          <w:sz w:val="24"/>
          <w:szCs w:val="24"/>
        </w:rPr>
        <w:t xml:space="preserve">aruszenia może zostać pociągnięty do odpowiedzialności odszkodowawczej,                        w przypadku wystąpienia szkody w związku z fałszywym </w:t>
      </w:r>
      <w:r w:rsidR="00A05AAC">
        <w:rPr>
          <w:rFonts w:ascii="Times New Roman" w:hAnsi="Times New Roman" w:cs="Times New Roman"/>
          <w:sz w:val="24"/>
          <w:szCs w:val="24"/>
        </w:rPr>
        <w:t>z</w:t>
      </w:r>
      <w:r w:rsidRPr="006261AC">
        <w:rPr>
          <w:rFonts w:ascii="Times New Roman" w:hAnsi="Times New Roman" w:cs="Times New Roman"/>
          <w:sz w:val="24"/>
          <w:szCs w:val="24"/>
        </w:rPr>
        <w:t>głoszeniem.</w:t>
      </w:r>
    </w:p>
    <w:sectPr w:rsidR="006261AC" w:rsidRPr="006261AC" w:rsidSect="00034616">
      <w:pgSz w:w="11906" w:h="16838"/>
      <w:pgMar w:top="692" w:right="1336" w:bottom="490" w:left="1416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382262" w14:textId="77777777" w:rsidR="0056778F" w:rsidRDefault="0056778F" w:rsidP="00B36908">
      <w:pPr>
        <w:spacing w:after="0" w:line="240" w:lineRule="auto"/>
      </w:pPr>
      <w:r>
        <w:separator/>
      </w:r>
    </w:p>
  </w:endnote>
  <w:endnote w:type="continuationSeparator" w:id="0">
    <w:p w14:paraId="24F4BF7C" w14:textId="77777777" w:rsidR="0056778F" w:rsidRDefault="0056778F" w:rsidP="00B36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D4B46B" w14:textId="77777777" w:rsidR="0056778F" w:rsidRDefault="0056778F" w:rsidP="00B36908">
      <w:pPr>
        <w:spacing w:after="0" w:line="240" w:lineRule="auto"/>
      </w:pPr>
      <w:r>
        <w:separator/>
      </w:r>
    </w:p>
  </w:footnote>
  <w:footnote w:type="continuationSeparator" w:id="0">
    <w:p w14:paraId="410B0152" w14:textId="77777777" w:rsidR="0056778F" w:rsidRDefault="0056778F" w:rsidP="00B369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B7E5A2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4ED614D"/>
    <w:multiLevelType w:val="hybridMultilevel"/>
    <w:tmpl w:val="9B4C5786"/>
    <w:lvl w:ilvl="0" w:tplc="9D429918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77498005">
    <w:abstractNumId w:val="8"/>
  </w:num>
  <w:num w:numId="2" w16cid:durableId="371686035">
    <w:abstractNumId w:val="6"/>
  </w:num>
  <w:num w:numId="3" w16cid:durableId="1942177124">
    <w:abstractNumId w:val="5"/>
  </w:num>
  <w:num w:numId="4" w16cid:durableId="1829394089">
    <w:abstractNumId w:val="4"/>
  </w:num>
  <w:num w:numId="5" w16cid:durableId="572130119">
    <w:abstractNumId w:val="7"/>
  </w:num>
  <w:num w:numId="6" w16cid:durableId="1998995835">
    <w:abstractNumId w:val="3"/>
  </w:num>
  <w:num w:numId="7" w16cid:durableId="457917935">
    <w:abstractNumId w:val="2"/>
  </w:num>
  <w:num w:numId="8" w16cid:durableId="2057660431">
    <w:abstractNumId w:val="1"/>
  </w:num>
  <w:num w:numId="9" w16cid:durableId="418406205">
    <w:abstractNumId w:val="0"/>
  </w:num>
  <w:num w:numId="10" w16cid:durableId="1294020409">
    <w:abstractNumId w:val="9"/>
  </w:num>
  <w:num w:numId="11" w16cid:durableId="184188988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4331A"/>
    <w:rsid w:val="0006063C"/>
    <w:rsid w:val="000D2744"/>
    <w:rsid w:val="001224A0"/>
    <w:rsid w:val="00140D6C"/>
    <w:rsid w:val="0015074B"/>
    <w:rsid w:val="00165312"/>
    <w:rsid w:val="001A6F6A"/>
    <w:rsid w:val="0029639D"/>
    <w:rsid w:val="002E05E3"/>
    <w:rsid w:val="00326F90"/>
    <w:rsid w:val="0034420B"/>
    <w:rsid w:val="003A559E"/>
    <w:rsid w:val="00484152"/>
    <w:rsid w:val="005145C2"/>
    <w:rsid w:val="00543EB8"/>
    <w:rsid w:val="00551B46"/>
    <w:rsid w:val="0056778F"/>
    <w:rsid w:val="006261AC"/>
    <w:rsid w:val="0065620C"/>
    <w:rsid w:val="00727818"/>
    <w:rsid w:val="0075433E"/>
    <w:rsid w:val="0076074B"/>
    <w:rsid w:val="00760E21"/>
    <w:rsid w:val="007976DE"/>
    <w:rsid w:val="008B687C"/>
    <w:rsid w:val="009427FA"/>
    <w:rsid w:val="00981359"/>
    <w:rsid w:val="0099385A"/>
    <w:rsid w:val="00A05AAC"/>
    <w:rsid w:val="00A328BE"/>
    <w:rsid w:val="00A62CA1"/>
    <w:rsid w:val="00AA1D8D"/>
    <w:rsid w:val="00B36908"/>
    <w:rsid w:val="00B47730"/>
    <w:rsid w:val="00B92472"/>
    <w:rsid w:val="00BB1B3D"/>
    <w:rsid w:val="00C75F7B"/>
    <w:rsid w:val="00C96248"/>
    <w:rsid w:val="00CA407C"/>
    <w:rsid w:val="00CB0664"/>
    <w:rsid w:val="00D1105F"/>
    <w:rsid w:val="00D7401B"/>
    <w:rsid w:val="00DD3E23"/>
    <w:rsid w:val="00DE49AE"/>
    <w:rsid w:val="00E31463"/>
    <w:rsid w:val="00EB6688"/>
    <w:rsid w:val="00EE58B5"/>
    <w:rsid w:val="00F07A38"/>
    <w:rsid w:val="00F153A4"/>
    <w:rsid w:val="00F60FBB"/>
    <w:rsid w:val="00FC594D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9E9A1C"/>
  <w14:defaultImageDpi w14:val="300"/>
  <w15:docId w15:val="{6DD8E1AF-08CA-4397-BE29-C82B98093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nyWeb">
    <w:name w:val="Normal (Web)"/>
    <w:basedOn w:val="Normalny"/>
    <w:uiPriority w:val="99"/>
    <w:unhideWhenUsed/>
    <w:rsid w:val="00DE4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3690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36908"/>
    <w:rPr>
      <w:sz w:val="20"/>
      <w:szCs w:val="20"/>
      <w:lang w:val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36908"/>
    <w:rPr>
      <w:vertAlign w:val="superscript"/>
    </w:rPr>
  </w:style>
  <w:style w:type="character" w:styleId="Hipercze">
    <w:name w:val="Hyperlink"/>
    <w:uiPriority w:val="99"/>
    <w:unhideWhenUsed/>
    <w:rsid w:val="00C96248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328</Words>
  <Characters>1971</Characters>
  <Application>Microsoft Office Word</Application>
  <DocSecurity>0</DocSecurity>
  <Lines>16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2295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Administrator</cp:lastModifiedBy>
  <cp:revision>2</cp:revision>
  <cp:lastPrinted>2024-10-02T10:42:00Z</cp:lastPrinted>
  <dcterms:created xsi:type="dcterms:W3CDTF">2024-10-02T10:43:00Z</dcterms:created>
  <dcterms:modified xsi:type="dcterms:W3CDTF">2024-10-02T10:43:00Z</dcterms:modified>
  <cp:category/>
</cp:coreProperties>
</file>